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Holzzement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06988742" name="019f0a84-ec6c-7547-aae9-6737df088d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208893" name="019f0a84-ec6c-7547-aae9-6737df088d9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